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C7A" w:rsidRPr="008A3AE8" w:rsidRDefault="001A4C7A" w:rsidP="001A4C7A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156D90B" wp14:editId="1BD1500B">
            <wp:extent cx="419100" cy="581025"/>
            <wp:effectExtent l="0" t="0" r="9525" b="9525"/>
            <wp:docPr id="5" name="Рисунок 5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A4C7A" w:rsidRPr="008A3AE8" w:rsidRDefault="001A4C7A" w:rsidP="001A4C7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</w:rPr>
      </w:pPr>
    </w:p>
    <w:p w:rsidR="001A4C7A" w:rsidRPr="008A3AE8" w:rsidRDefault="001A4C7A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="003C5DCB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r w:rsidR="005339FE">
        <w:rPr>
          <w:rFonts w:ascii="Times New Roman" w:eastAsiaTheme="minorEastAsia" w:hAnsi="Times New Roman"/>
          <w:b/>
          <w:sz w:val="27"/>
          <w:szCs w:val="27"/>
          <w:lang w:val="uk-UA"/>
        </w:rPr>
        <w:t>67</w:t>
      </w:r>
      <w:r w:rsidR="003C5DCB">
        <w:rPr>
          <w:rFonts w:ascii="Times New Roman" w:eastAsiaTheme="minorEastAsia" w:hAnsi="Times New Roman"/>
          <w:b/>
          <w:sz w:val="27"/>
          <w:szCs w:val="27"/>
          <w:lang w:val="uk-UA"/>
        </w:rPr>
        <w:t>-7-8/3</w:t>
      </w:r>
      <w:r w:rsidR="005339FE">
        <w:rPr>
          <w:rFonts w:ascii="Times New Roman" w:eastAsiaTheme="minorEastAsia" w:hAnsi="Times New Roman"/>
          <w:b/>
          <w:sz w:val="27"/>
          <w:szCs w:val="27"/>
          <w:lang w:val="uk-UA"/>
        </w:rPr>
        <w:t>54</w:t>
      </w:r>
    </w:p>
    <w:p w:rsidR="001A4C7A" w:rsidRPr="00C23241" w:rsidRDefault="003C5DCB" w:rsidP="001A4C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11 березня </w:t>
      </w:r>
      <w:r>
        <w:rPr>
          <w:rFonts w:ascii="Times New Roman" w:hAnsi="Times New Roman"/>
          <w:b/>
          <w:sz w:val="27"/>
          <w:szCs w:val="27"/>
        </w:rPr>
        <w:t>2021 р.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                                                                 </w:t>
      </w:r>
      <w:r w:rsidR="007A4EF2">
        <w:rPr>
          <w:rFonts w:ascii="Times New Roman" w:eastAsiaTheme="minorEastAsia" w:hAnsi="Times New Roman"/>
          <w:b/>
          <w:sz w:val="27"/>
          <w:szCs w:val="27"/>
          <w:lang w:val="uk-UA"/>
        </w:rPr>
        <w:t>7</w:t>
      </w:r>
      <w:r w:rsidR="001A4C7A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  <w:proofErr w:type="spellStart"/>
      <w:r w:rsidR="001A4C7A"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="001A4C7A"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="001A4C7A"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1A4C7A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1A4C7A" w:rsidRPr="00A36253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1A4C7A" w:rsidRPr="007D583B" w:rsidRDefault="001A4C7A" w:rsidP="001A4C7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C1742">
        <w:rPr>
          <w:rFonts w:ascii="Times New Roman" w:hAnsi="Times New Roman"/>
          <w:b/>
          <w:bCs/>
          <w:sz w:val="28"/>
          <w:szCs w:val="28"/>
          <w:lang w:val="uk-UA"/>
        </w:rPr>
        <w:t>Гнатюк</w:t>
      </w:r>
      <w:proofErr w:type="spellEnd"/>
      <w:r w:rsidR="003C1742">
        <w:rPr>
          <w:rFonts w:ascii="Times New Roman" w:hAnsi="Times New Roman"/>
          <w:b/>
          <w:bCs/>
          <w:sz w:val="28"/>
          <w:szCs w:val="28"/>
          <w:lang w:val="uk-UA"/>
        </w:rPr>
        <w:t xml:space="preserve"> І.П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A4C7A" w:rsidRPr="007D583B" w:rsidRDefault="001A4C7A" w:rsidP="001A4C7A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1A4C7A" w:rsidRPr="00A36253" w:rsidRDefault="001A4C7A" w:rsidP="003C5DCB">
      <w:pPr>
        <w:tabs>
          <w:tab w:val="left" w:pos="5895"/>
        </w:tabs>
        <w:spacing w:after="0" w:line="240" w:lineRule="auto"/>
        <w:ind w:right="-142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аяву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3C1742">
        <w:rPr>
          <w:rFonts w:ascii="Times New Roman" w:hAnsi="Times New Roman"/>
          <w:bCs/>
          <w:sz w:val="28"/>
          <w:szCs w:val="28"/>
          <w:lang w:val="uk-UA"/>
        </w:rPr>
        <w:t>Гнатюк</w:t>
      </w:r>
      <w:proofErr w:type="spellEnd"/>
      <w:r w:rsidR="003C1742">
        <w:rPr>
          <w:rFonts w:ascii="Times New Roman" w:hAnsi="Times New Roman"/>
          <w:bCs/>
          <w:sz w:val="28"/>
          <w:szCs w:val="28"/>
          <w:lang w:val="uk-UA"/>
        </w:rPr>
        <w:t xml:space="preserve"> Ірини Павлівни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землеустрою, щодо, встановлення меж земельної ділянки в натурі (на місцевості),</w:t>
      </w:r>
      <w:r w:rsidR="0087494E">
        <w:rPr>
          <w:rFonts w:ascii="Times New Roman" w:hAnsi="Times New Roman"/>
          <w:sz w:val="28"/>
          <w:szCs w:val="28"/>
          <w:lang w:val="uk-UA"/>
        </w:rPr>
        <w:t xml:space="preserve"> керуючись ст..12, 40, 118,121 </w:t>
      </w:r>
      <w:r w:rsidR="0087494E"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="00B52E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7494E"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7494E">
        <w:rPr>
          <w:rFonts w:ascii="Times New Roman" w:hAnsi="Times New Roman"/>
          <w:sz w:val="28"/>
          <w:szCs w:val="28"/>
          <w:lang w:val="uk-UA"/>
        </w:rPr>
        <w:t>ст.8,19,22,25 Закону України «</w:t>
      </w:r>
      <w:r w:rsidR="00B52E0B">
        <w:rPr>
          <w:rFonts w:ascii="Times New Roman" w:hAnsi="Times New Roman"/>
          <w:sz w:val="28"/>
          <w:szCs w:val="28"/>
          <w:lang w:val="uk-UA"/>
        </w:rPr>
        <w:t>Про землеустрій»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</w:t>
      </w:r>
      <w:r w:rsidR="003C5DCB" w:rsidRPr="003C5DCB">
        <w:rPr>
          <w:lang w:val="uk-UA"/>
        </w:rPr>
        <w:t xml:space="preserve"> </w:t>
      </w:r>
      <w:r w:rsidR="003C5DCB" w:rsidRPr="003C5DCB"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:rsidR="001A4C7A" w:rsidRPr="007D583B" w:rsidRDefault="001A4C7A" w:rsidP="001A4C7A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1A4C7A" w:rsidRPr="00A36253" w:rsidRDefault="001A4C7A" w:rsidP="001A4C7A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1A4C7A" w:rsidRPr="00C23241" w:rsidRDefault="001A4C7A" w:rsidP="003C5D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="00B52E0B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256734" w:rsidRPr="00256734">
        <w:rPr>
          <w:rFonts w:ascii="Times New Roman" w:hAnsi="Times New Roman"/>
          <w:bCs/>
          <w:sz w:val="28"/>
          <w:szCs w:val="28"/>
          <w:lang w:val="uk-UA"/>
        </w:rPr>
        <w:t>гр.</w:t>
      </w:r>
      <w:r w:rsidR="003C1742">
        <w:rPr>
          <w:rFonts w:ascii="Times New Roman" w:hAnsi="Times New Roman"/>
          <w:bCs/>
          <w:sz w:val="28"/>
          <w:szCs w:val="28"/>
          <w:lang w:val="uk-UA"/>
        </w:rPr>
        <w:t>Гнатюк</w:t>
      </w:r>
      <w:proofErr w:type="spellEnd"/>
      <w:r w:rsidR="003C1742">
        <w:rPr>
          <w:rFonts w:ascii="Times New Roman" w:hAnsi="Times New Roman"/>
          <w:bCs/>
          <w:sz w:val="28"/>
          <w:szCs w:val="28"/>
          <w:lang w:val="uk-UA"/>
        </w:rPr>
        <w:t xml:space="preserve"> Ірині Павлівні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EC4D4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>, в тому числі: для будівництва і обслуговування житлового будинку, господарських будівель і споруд – 0,</w:t>
      </w:r>
      <w:r w:rsidR="00EC4D42">
        <w:rPr>
          <w:rFonts w:ascii="Times New Roman" w:hAnsi="Times New Roman"/>
          <w:bCs/>
          <w:sz w:val="28"/>
          <w:szCs w:val="28"/>
          <w:lang w:val="uk-UA"/>
        </w:rPr>
        <w:t>10</w:t>
      </w:r>
      <w:r w:rsidR="00EC0899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, для ведення особистого селянського господарства –</w:t>
      </w:r>
      <w:r w:rsidR="00CA15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4B1F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за адресою: вул. </w:t>
      </w:r>
      <w:r w:rsidR="003C1742">
        <w:rPr>
          <w:rFonts w:ascii="Times New Roman" w:hAnsi="Times New Roman"/>
          <w:bCs/>
          <w:sz w:val="28"/>
          <w:szCs w:val="28"/>
          <w:lang w:val="uk-UA"/>
        </w:rPr>
        <w:t>Гагаріна,91</w:t>
      </w:r>
      <w:r w:rsidR="0026187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840A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87CE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proofErr w:type="spellStart"/>
      <w:r w:rsidR="00256734">
        <w:rPr>
          <w:rFonts w:ascii="Times New Roman" w:hAnsi="Times New Roman"/>
          <w:bCs/>
          <w:sz w:val="28"/>
          <w:szCs w:val="28"/>
          <w:lang w:val="uk-UA"/>
        </w:rPr>
        <w:t>м.Погребище</w:t>
      </w:r>
      <w:proofErr w:type="spellEnd"/>
      <w:r w:rsidR="0025673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області.</w:t>
      </w:r>
    </w:p>
    <w:p w:rsidR="001A4C7A" w:rsidRDefault="001A4C7A" w:rsidP="003C5D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 w:rsidR="00256734" w:rsidRPr="00256734">
        <w:rPr>
          <w:lang w:val="uk-UA"/>
        </w:rPr>
        <w:t xml:space="preserve"> </w:t>
      </w:r>
      <w:r w:rsidR="003C1742">
        <w:rPr>
          <w:rFonts w:ascii="Times New Roman" w:hAnsi="Times New Roman"/>
          <w:bCs/>
          <w:sz w:val="28"/>
          <w:szCs w:val="28"/>
          <w:lang w:val="uk-UA"/>
        </w:rPr>
        <w:t>Гнатюк І.П</w:t>
      </w:r>
      <w:r w:rsidR="00256734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1A4C7A" w:rsidRPr="00B96262" w:rsidRDefault="001A4C7A" w:rsidP="003C5D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1A4C7A" w:rsidRDefault="001A4C7A" w:rsidP="005339FE">
      <w:pPr>
        <w:tabs>
          <w:tab w:val="left" w:pos="2985"/>
        </w:tabs>
        <w:spacing w:after="0" w:line="240" w:lineRule="auto"/>
        <w:ind w:right="-92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7494E" w:rsidRPr="00802603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  <w:bookmarkStart w:id="0" w:name="_GoBack"/>
      <w:bookmarkEnd w:id="0"/>
    </w:p>
    <w:p w:rsidR="0087494E" w:rsidRPr="0087494E" w:rsidRDefault="0087494E" w:rsidP="001A4C7A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B52E0B" w:rsidRPr="00802603" w:rsidRDefault="001A4C7A" w:rsidP="00402717">
      <w:pPr>
        <w:pStyle w:val="a4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802603">
        <w:rPr>
          <w:b/>
          <w:sz w:val="28"/>
          <w:szCs w:val="28"/>
        </w:rPr>
        <w:t>Міський  голова                                    С.Волинський</w:t>
      </w:r>
    </w:p>
    <w:p w:rsidR="00C23241" w:rsidRPr="00802603" w:rsidRDefault="00C23241" w:rsidP="00C23241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sectPr w:rsidR="00C23241" w:rsidRPr="00802603" w:rsidSect="00B52E0B">
      <w:pgSz w:w="12240" w:h="15840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AE8"/>
    <w:rsid w:val="00046C87"/>
    <w:rsid w:val="000840AF"/>
    <w:rsid w:val="00096434"/>
    <w:rsid w:val="00122A65"/>
    <w:rsid w:val="001A4C7A"/>
    <w:rsid w:val="001F46B0"/>
    <w:rsid w:val="00256734"/>
    <w:rsid w:val="00261874"/>
    <w:rsid w:val="00297B13"/>
    <w:rsid w:val="00317446"/>
    <w:rsid w:val="00385534"/>
    <w:rsid w:val="003C1742"/>
    <w:rsid w:val="003C5DCB"/>
    <w:rsid w:val="00402717"/>
    <w:rsid w:val="005339FE"/>
    <w:rsid w:val="005A0493"/>
    <w:rsid w:val="005A1FE8"/>
    <w:rsid w:val="00606D34"/>
    <w:rsid w:val="006F5B6A"/>
    <w:rsid w:val="00773856"/>
    <w:rsid w:val="007A0232"/>
    <w:rsid w:val="007A4EF2"/>
    <w:rsid w:val="00802603"/>
    <w:rsid w:val="00811E13"/>
    <w:rsid w:val="0081342E"/>
    <w:rsid w:val="00870D21"/>
    <w:rsid w:val="0087494E"/>
    <w:rsid w:val="008A3AE8"/>
    <w:rsid w:val="008D6670"/>
    <w:rsid w:val="00956534"/>
    <w:rsid w:val="00A561F5"/>
    <w:rsid w:val="00B31307"/>
    <w:rsid w:val="00B52E0B"/>
    <w:rsid w:val="00BF4B1F"/>
    <w:rsid w:val="00C227D5"/>
    <w:rsid w:val="00C23241"/>
    <w:rsid w:val="00C36CA8"/>
    <w:rsid w:val="00CA152D"/>
    <w:rsid w:val="00D87CE5"/>
    <w:rsid w:val="00DB10AC"/>
    <w:rsid w:val="00E46AF7"/>
    <w:rsid w:val="00EC0899"/>
    <w:rsid w:val="00EC4D42"/>
    <w:rsid w:val="00F05318"/>
    <w:rsid w:val="00F922E0"/>
    <w:rsid w:val="00FA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AE8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A3AE8"/>
    <w:rPr>
      <w:b/>
      <w:bCs/>
    </w:rPr>
  </w:style>
  <w:style w:type="paragraph" w:styleId="a4">
    <w:name w:val="List"/>
    <w:basedOn w:val="a"/>
    <w:rsid w:val="008A3AE8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8A3AE8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8A3AE8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6F5B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5B6A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FDE32-747A-4F38-B75C-BEEB60630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287</Words>
  <Characters>1637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2021-03-12T10:43:00Z</cp:lastPrinted>
  <dcterms:created xsi:type="dcterms:W3CDTF">2021-02-12T07:38:00Z</dcterms:created>
  <dcterms:modified xsi:type="dcterms:W3CDTF">2021-03-15T06:13:00Z</dcterms:modified>
</cp:coreProperties>
</file>